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改进项目计划表</w:t>
      </w:r>
    </w:p>
    <w:p>
      <w:r>
        <w:t>记录编号：FM-025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项目名称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项目目标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项目负责人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项目成员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计划开始日期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计划完成日期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当前进度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表单编号：FM-025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